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Dilatations Fugen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100312723" name="019ecf52-9dfe-70a0-b006-f133360e17c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9594901" name="019ecf52-9dfe-70a0-b006-f133360e17c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Immark, Halle3, Bahnstrasse 142, 8105 Regensdorf</w:t>
          </w:r>
        </w:p>
        <w:p>
          <w:pPr>
            <w:spacing w:before="0" w:after="0"/>
          </w:pPr>
          <w:r>
            <w:t>DN 990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